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220E" w14:textId="7E9B42B2" w:rsidR="00633E12" w:rsidRDefault="00041BD0" w:rsidP="00041BD0">
      <w:pPr>
        <w:rPr>
          <w:lang w:val="pl-PL"/>
        </w:rPr>
      </w:pPr>
      <w:r w:rsidRPr="00041BD0">
        <w:rPr>
          <w:lang w:val="pl-PL"/>
        </w:rPr>
        <w:t>ZP/</w:t>
      </w:r>
      <w:r w:rsidR="004D092E">
        <w:rPr>
          <w:lang w:val="pl-PL"/>
        </w:rPr>
        <w:t>3</w:t>
      </w:r>
      <w:r w:rsidRPr="00041BD0">
        <w:rPr>
          <w:lang w:val="pl-PL"/>
        </w:rPr>
        <w:t>/202</w:t>
      </w:r>
      <w:r w:rsidR="00843B41">
        <w:rPr>
          <w:lang w:val="pl-PL"/>
        </w:rPr>
        <w:t>6</w:t>
      </w:r>
      <w:r w:rsidRPr="00041BD0">
        <w:rPr>
          <w:lang w:val="pl-PL"/>
        </w:rPr>
        <w:tab/>
      </w:r>
    </w:p>
    <w:p w14:paraId="27082C0C" w14:textId="2AC04A7A" w:rsidR="00956AD2" w:rsidRPr="00626712" w:rsidRDefault="00633E12" w:rsidP="00843B41">
      <w:pPr>
        <w:jc w:val="both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33E12">
        <w:rPr>
          <w:sz w:val="24"/>
          <w:szCs w:val="24"/>
          <w:lang w:val="pl-PL"/>
        </w:rPr>
        <w:t xml:space="preserve">Postępowanie o udzielenie zamówienia publicznego </w:t>
      </w:r>
      <w:r>
        <w:rPr>
          <w:sz w:val="24"/>
          <w:szCs w:val="24"/>
          <w:lang w:val="pl-PL"/>
        </w:rPr>
        <w:t>w</w:t>
      </w:r>
      <w:r w:rsidRPr="00633E12">
        <w:rPr>
          <w:sz w:val="24"/>
          <w:szCs w:val="24"/>
          <w:lang w:val="pl-PL"/>
        </w:rPr>
        <w:t xml:space="preserve"> ramach projektu pn.: </w:t>
      </w:r>
      <w:r w:rsidR="00843B41" w:rsidRPr="00843B41">
        <w:rPr>
          <w:b/>
          <w:bCs/>
          <w:sz w:val="24"/>
          <w:szCs w:val="24"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mobilnego.</w:t>
      </w:r>
      <w:r w:rsidR="00843B41">
        <w:rPr>
          <w:b/>
          <w:bCs/>
          <w:sz w:val="24"/>
          <w:szCs w:val="24"/>
          <w:lang w:val="pl-PL"/>
        </w:rPr>
        <w:t xml:space="preserve"> </w:t>
      </w:r>
      <w:r w:rsidR="00956AD2"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="00956AD2"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="00956AD2"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  <w:r w:rsidR="00843B41">
        <w:rPr>
          <w:rFonts w:ascii="Arial" w:eastAsia="Calibri" w:hAnsi="Arial" w:cs="Arial"/>
          <w:bCs/>
          <w:sz w:val="24"/>
          <w:szCs w:val="24"/>
          <w:lang w:val="pl-PL"/>
        </w:rPr>
        <w:t>”</w:t>
      </w:r>
    </w:p>
    <w:p w14:paraId="6B6A02B5" w14:textId="77777777" w:rsidR="00956AD2" w:rsidRPr="00041BD0" w:rsidRDefault="00956AD2" w:rsidP="00633E12">
      <w:pPr>
        <w:jc w:val="both"/>
        <w:rPr>
          <w:bCs/>
          <w:sz w:val="24"/>
          <w:szCs w:val="24"/>
          <w:lang w:val="pl-PL"/>
        </w:rPr>
      </w:pPr>
    </w:p>
    <w:p w14:paraId="20C10AD7" w14:textId="05713193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041BD0">
        <w:rPr>
          <w:lang w:val="pl-PL"/>
        </w:rPr>
        <w:t>Załącznik nr 1 do SWZ</w:t>
      </w:r>
    </w:p>
    <w:p w14:paraId="28C99706" w14:textId="30DEFD53" w:rsidR="00041BD0" w:rsidRPr="00041BD0" w:rsidRDefault="00041BD0" w:rsidP="00041BD0">
      <w:pPr>
        <w:rPr>
          <w:b/>
          <w:lang w:val="pl-PL"/>
        </w:rPr>
      </w:pPr>
      <w:r w:rsidRPr="00041BD0">
        <w:rPr>
          <w:lang w:val="pl-PL"/>
        </w:rPr>
        <w:tab/>
      </w:r>
      <w:r w:rsidRPr="00041BD0">
        <w:rPr>
          <w:lang w:val="pl-PL"/>
        </w:rPr>
        <w:tab/>
        <w:t xml:space="preserve">    </w:t>
      </w:r>
      <w:r w:rsidRPr="00041BD0">
        <w:rPr>
          <w:lang w:val="pl-PL"/>
        </w:rPr>
        <w:tab/>
        <w:t xml:space="preserve">     </w:t>
      </w:r>
      <w:r w:rsidR="00633E12">
        <w:rPr>
          <w:lang w:val="pl-PL"/>
        </w:rPr>
        <w:t xml:space="preserve">              </w:t>
      </w:r>
      <w:r w:rsidRPr="00041BD0">
        <w:rPr>
          <w:b/>
          <w:lang w:val="pl-PL"/>
        </w:rPr>
        <w:t>FORMULARZ OFERTY</w:t>
      </w:r>
    </w:p>
    <w:p w14:paraId="58B38E81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Zamawiający </w:t>
      </w:r>
    </w:p>
    <w:p w14:paraId="7B6ED615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Przedsiębiorstwo Komunalne Sp. z o.o.</w:t>
      </w:r>
    </w:p>
    <w:p w14:paraId="6617E10F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Ul. Zamenhofa 17; 98-300 Wieluń</w:t>
      </w:r>
    </w:p>
    <w:p w14:paraId="3D21D8FC" w14:textId="77777777" w:rsidR="00041BD0" w:rsidRPr="00041BD0" w:rsidRDefault="00041BD0" w:rsidP="00041BD0">
      <w:pPr>
        <w:rPr>
          <w:lang w:val="pl-PL"/>
        </w:rPr>
      </w:pPr>
    </w:p>
    <w:p w14:paraId="568E21E6" w14:textId="7F7571F4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ab/>
      </w:r>
      <w:r w:rsidRPr="00041BD0">
        <w:rPr>
          <w:lang w:val="pl-PL"/>
        </w:rPr>
        <w:tab/>
      </w:r>
      <w:r w:rsidRPr="00041BD0">
        <w:rPr>
          <w:lang w:val="pl-PL"/>
        </w:rPr>
        <w:tab/>
      </w:r>
      <w:r w:rsidRPr="00041BD0">
        <w:rPr>
          <w:lang w:val="pl-PL"/>
        </w:rPr>
        <w:tab/>
      </w:r>
      <w:r>
        <w:rPr>
          <w:lang w:val="pl-PL"/>
        </w:rPr>
        <w:tab/>
      </w:r>
      <w:r w:rsidRPr="00041BD0">
        <w:rPr>
          <w:lang w:val="pl-PL"/>
        </w:rPr>
        <w:tab/>
        <w:t>………........................., dnia ................................</w:t>
      </w:r>
    </w:p>
    <w:p w14:paraId="25B7530B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Dane Wykonawcy(ów):</w:t>
      </w:r>
    </w:p>
    <w:p w14:paraId="04F98259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0A5065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Siedziba: ........................................................................................................................ </w:t>
      </w:r>
    </w:p>
    <w:p w14:paraId="6DBB1824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Numer telefonu: .........................................................................................................</w:t>
      </w:r>
    </w:p>
    <w:p w14:paraId="3D9A1B2F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Email ………………………………………………………………………………………….</w:t>
      </w:r>
    </w:p>
    <w:p w14:paraId="5C11A886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Numer NIP: .................................................................................................................</w:t>
      </w:r>
    </w:p>
    <w:p w14:paraId="2C7AFD57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lang w:val="pl-PL"/>
        </w:rPr>
        <w:t>Numer Regon ...............................................................................................................</w:t>
      </w:r>
    </w:p>
    <w:p w14:paraId="0555B239" w14:textId="77777777" w:rsidR="00041BD0" w:rsidRPr="00041BD0" w:rsidRDefault="00041BD0" w:rsidP="00041BD0">
      <w:pPr>
        <w:rPr>
          <w:lang w:val="pl-PL"/>
        </w:rPr>
      </w:pPr>
    </w:p>
    <w:p w14:paraId="43A2F05A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Adresy bezpłatnych i ogólnodostępnych baz danych, w szczególności rejestrów publicznych w rozumieniu ustawy z dnia 17 lutego 2005 r. o informatyzacji działalności podmiotów realizujących zadania publiczne (tj. Dz. U. z 2020 r. poz. 346 z późn. zm.), gdzie można uzyskać oświadczenia lub inne dokumenty dotyczące</w:t>
      </w:r>
    </w:p>
    <w:p w14:paraId="5CEB76A6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lastRenderedPageBreak/>
        <w:t>wykonawcy:</w:t>
      </w:r>
    </w:p>
    <w:p w14:paraId="5033A2DC" w14:textId="77777777" w:rsidR="00041BD0" w:rsidRPr="00041BD0" w:rsidRDefault="00041BD0" w:rsidP="00041BD0">
      <w:pPr>
        <w:rPr>
          <w:i/>
          <w:lang w:val="pl-PL"/>
        </w:rPr>
      </w:pPr>
      <w:r w:rsidRPr="00041BD0">
        <w:rPr>
          <w:i/>
          <w:lang w:val="pl-PL"/>
        </w:rPr>
        <w:t>https://ekrs.ms.gov.pl/web/wyszukiwarka-krs/stronaglowna/index.html</w:t>
      </w:r>
    </w:p>
    <w:p w14:paraId="67FBA29E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TAK*/NIE*</w:t>
      </w:r>
    </w:p>
    <w:p w14:paraId="3B9A794A" w14:textId="77777777" w:rsidR="00041BD0" w:rsidRPr="00041BD0" w:rsidRDefault="00041BD0" w:rsidP="00041BD0">
      <w:pPr>
        <w:rPr>
          <w:i/>
          <w:lang w:val="pl-PL"/>
        </w:rPr>
      </w:pPr>
      <w:r w:rsidRPr="00041BD0">
        <w:rPr>
          <w:i/>
          <w:lang w:val="pl-PL"/>
        </w:rPr>
        <w:t>https://prod.ceidg.gov.pl/CEIDG/CEIDG.Public.UI/Search.aspx</w:t>
      </w:r>
    </w:p>
    <w:p w14:paraId="302BE952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TAK*/NIE*</w:t>
      </w:r>
    </w:p>
    <w:p w14:paraId="1FA2B5AC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Rodzaje dokumentów dostępne pod wskazanym adresem:……………………………</w:t>
      </w:r>
    </w:p>
    <w:p w14:paraId="40205AE1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lang w:val="pl-PL"/>
        </w:rPr>
        <w:t xml:space="preserve">Inne bazy </w:t>
      </w:r>
      <w:r w:rsidRPr="00041BD0">
        <w:rPr>
          <w:b/>
          <w:lang w:val="pl-PL"/>
        </w:rPr>
        <w:t>TAK*/NIE*</w:t>
      </w:r>
    </w:p>
    <w:p w14:paraId="344B49F2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Adres: ……………………………………………………………………</w:t>
      </w:r>
    </w:p>
    <w:p w14:paraId="4760AB72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lang w:val="pl-PL"/>
        </w:rPr>
        <w:t>Rodzaj przedsiębiorstwa:</w:t>
      </w:r>
      <w:r w:rsidRPr="00041BD0">
        <w:rPr>
          <w:b/>
          <w:lang w:val="pl-PL"/>
        </w:rPr>
        <w:t xml:space="preserve"> Mikro*/ Małe*/ Średnie*/ Jednoosobowa działalność gospodarcza*/ Osoba fizyczna nie prowadząca działalności gospodarczej*/ Inny rodzaj*</w:t>
      </w:r>
    </w:p>
    <w:p w14:paraId="629E08C8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(* niepotrzebne skreślić)</w:t>
      </w:r>
    </w:p>
    <w:p w14:paraId="63C3CEB9" w14:textId="77777777" w:rsidR="00041BD0" w:rsidRPr="00041BD0" w:rsidRDefault="00041BD0" w:rsidP="00041BD0">
      <w:pPr>
        <w:rPr>
          <w:lang w:val="pl-PL"/>
        </w:rPr>
      </w:pPr>
    </w:p>
    <w:p w14:paraId="69DE88E3" w14:textId="5C981000" w:rsidR="00041BD0" w:rsidRDefault="00041BD0" w:rsidP="00633E12">
      <w:pPr>
        <w:jc w:val="both"/>
        <w:rPr>
          <w:lang w:val="pl-PL"/>
        </w:rPr>
      </w:pPr>
      <w:r w:rsidRPr="00041BD0">
        <w:rPr>
          <w:lang w:val="pl-PL"/>
        </w:rPr>
        <w:t xml:space="preserve">Nawiązując do ogłoszenia o przetargu nieograniczonym na usługi dla zadania pn. </w:t>
      </w:r>
      <w:r w:rsidR="00843B41" w:rsidRPr="00843B41">
        <w:rPr>
          <w:b/>
          <w:bCs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843B41">
        <w:rPr>
          <w:b/>
          <w:bCs/>
          <w:lang w:val="pl-PL"/>
        </w:rPr>
        <w:t xml:space="preserve"> </w:t>
      </w:r>
      <w:r w:rsidRPr="00041BD0">
        <w:rPr>
          <w:lang w:val="pl-PL"/>
        </w:rPr>
        <w:t xml:space="preserve">oferujemy wykonanie zamówienia, zgodnie z wymogami Specyfikacji Warunków Zamówienia (SWZ). </w:t>
      </w:r>
    </w:p>
    <w:p w14:paraId="7EA9CE62" w14:textId="77777777" w:rsidR="004D092E" w:rsidRPr="00041BD0" w:rsidRDefault="004D092E" w:rsidP="00633E12">
      <w:pPr>
        <w:jc w:val="both"/>
        <w:rPr>
          <w:lang w:val="pl-PL"/>
        </w:rPr>
      </w:pPr>
    </w:p>
    <w:p w14:paraId="57DCAED4" w14:textId="77777777" w:rsidR="00041BD0" w:rsidRDefault="00041BD0" w:rsidP="00041BD0">
      <w:pPr>
        <w:numPr>
          <w:ilvl w:val="0"/>
          <w:numId w:val="11"/>
        </w:numPr>
        <w:rPr>
          <w:lang w:val="pl-PL"/>
        </w:rPr>
      </w:pPr>
      <w:r w:rsidRPr="00041BD0">
        <w:rPr>
          <w:lang w:val="pl-PL"/>
        </w:rPr>
        <w:t xml:space="preserve">Oferuję całość wykonania zamówienia, zgodnie z wymogami Specyfikacji Warunków Zamówienia: </w:t>
      </w:r>
    </w:p>
    <w:p w14:paraId="7070BA7F" w14:textId="77777777" w:rsidR="004D092E" w:rsidRPr="00041BD0" w:rsidRDefault="004D092E" w:rsidP="004D092E">
      <w:pPr>
        <w:ind w:left="720"/>
        <w:rPr>
          <w:lang w:val="pl-PL"/>
        </w:rPr>
      </w:pPr>
    </w:p>
    <w:p w14:paraId="53B17151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CENA NETTO OFERTY: ……………………………..</w:t>
      </w:r>
    </w:p>
    <w:p w14:paraId="30940C10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Stawka podatku VAT: ……………………………..%</w:t>
      </w:r>
    </w:p>
    <w:p w14:paraId="16F2750D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Podatek VAT: ……………………………..</w:t>
      </w:r>
    </w:p>
    <w:p w14:paraId="6DF1885E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CENA BRUTTO OFERTY: ……………………………...</w:t>
      </w:r>
    </w:p>
    <w:p w14:paraId="119DBE59" w14:textId="77777777" w:rsidR="00041BD0" w:rsidRPr="00041BD0" w:rsidRDefault="00041BD0" w:rsidP="00041BD0">
      <w:pPr>
        <w:rPr>
          <w:b/>
          <w:lang w:val="pl-PL"/>
        </w:rPr>
      </w:pPr>
      <w:r w:rsidRPr="00041BD0">
        <w:rPr>
          <w:b/>
          <w:lang w:val="pl-PL"/>
        </w:rPr>
        <w:t>(słownie)……………………………………………………</w:t>
      </w:r>
    </w:p>
    <w:p w14:paraId="6F50AC48" w14:textId="77777777" w:rsidR="00041BD0" w:rsidRPr="00041BD0" w:rsidRDefault="00041BD0" w:rsidP="00041BD0">
      <w:pPr>
        <w:rPr>
          <w:b/>
          <w:lang w:val="pl-PL"/>
        </w:rPr>
      </w:pPr>
    </w:p>
    <w:p w14:paraId="5CF1EB8D" w14:textId="77777777" w:rsidR="00041BD0" w:rsidRPr="00041BD0" w:rsidRDefault="00041BD0" w:rsidP="00041BD0">
      <w:pPr>
        <w:rPr>
          <w:b/>
          <w:bCs/>
          <w:u w:val="single"/>
          <w:lang w:val="pl-PL"/>
        </w:rPr>
      </w:pPr>
      <w:r w:rsidRPr="00041BD0">
        <w:rPr>
          <w:b/>
          <w:bCs/>
          <w:u w:val="single"/>
          <w:lang w:val="pl-PL"/>
        </w:rPr>
        <w:lastRenderedPageBreak/>
        <w:t xml:space="preserve">Termin dostawy: </w:t>
      </w:r>
    </w:p>
    <w:p w14:paraId="6D530FE0" w14:textId="77777777" w:rsidR="00041BD0" w:rsidRPr="00041BD0" w:rsidRDefault="00041BD0" w:rsidP="00041BD0">
      <w:pPr>
        <w:rPr>
          <w:b/>
          <w:bCs/>
          <w:lang w:val="pl-PL"/>
        </w:rPr>
      </w:pPr>
      <w:r w:rsidRPr="00041BD0">
        <w:rPr>
          <w:lang w:val="pl-PL"/>
        </w:rPr>
        <w:t xml:space="preserve">Oferujemy termin dostawy wynoszący maksymalnie ……………………………… </w:t>
      </w:r>
      <w:r w:rsidRPr="00041BD0">
        <w:rPr>
          <w:b/>
          <w:bCs/>
          <w:lang w:val="pl-PL"/>
        </w:rPr>
        <w:t>dni.</w:t>
      </w:r>
    </w:p>
    <w:p w14:paraId="3C3F8623" w14:textId="77777777" w:rsidR="00041BD0" w:rsidRPr="00041BD0" w:rsidRDefault="00041BD0" w:rsidP="00041BD0">
      <w:pPr>
        <w:rPr>
          <w:bCs/>
          <w:lang w:val="pl-PL"/>
        </w:rPr>
      </w:pPr>
    </w:p>
    <w:p w14:paraId="6C09B8B1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/>
          <w:lang w:val="pl-PL"/>
        </w:rPr>
        <w:t>Kryterium „Termin dostawy” – „T”</w:t>
      </w:r>
      <w:r w:rsidRPr="00041BD0">
        <w:rPr>
          <w:bCs/>
          <w:lang w:val="pl-PL"/>
        </w:rPr>
        <w:t xml:space="preserve"> (termin dostawy: do 30 dni,  od 31 do 60 dni, maksymalny termin: od 61 do 120 dni) od daty podpisania umowy.</w:t>
      </w:r>
    </w:p>
    <w:p w14:paraId="4BFF3F2F" w14:textId="20EB1336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ab/>
        <w:t xml:space="preserve">Punkty przyznane za kryterium „Termin dostawy </w:t>
      </w:r>
      <w:r w:rsidR="00843B41" w:rsidRPr="00843B41">
        <w:rPr>
          <w:b/>
          <w:bCs/>
          <w:lang w:val="pl-PL"/>
        </w:rPr>
        <w:t>rozdrabniacza mobilnego</w:t>
      </w:r>
      <w:r w:rsidRPr="00041BD0">
        <w:rPr>
          <w:bCs/>
          <w:lang w:val="pl-PL"/>
        </w:rPr>
        <w:t>” – „T” będą liczone w następujący sposób:</w:t>
      </w:r>
    </w:p>
    <w:p w14:paraId="1A27C2AC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ab/>
        <w:t>do 30 dni – 10 pkt</w:t>
      </w:r>
    </w:p>
    <w:p w14:paraId="0263F6BD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ab/>
        <w:t>od 31 do 60 dni – 5 pkt</w:t>
      </w:r>
    </w:p>
    <w:p w14:paraId="4FFD5141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ab/>
        <w:t>od 61 do 120 dni – 0 pkt.</w:t>
      </w:r>
    </w:p>
    <w:p w14:paraId="442304FB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>Wykonawca wskazuje na formularzu ofertowym odpowiednio: do 30, od 31 do 60 dni , maksymalny termin: od 61 do 120 dni.</w:t>
      </w:r>
    </w:p>
    <w:p w14:paraId="0E82DDEA" w14:textId="77777777" w:rsidR="00041BD0" w:rsidRPr="00041BD0" w:rsidRDefault="00041BD0" w:rsidP="00041BD0">
      <w:pPr>
        <w:rPr>
          <w:bCs/>
          <w:lang w:val="pl-PL"/>
        </w:rPr>
      </w:pPr>
      <w:r w:rsidRPr="00041BD0">
        <w:rPr>
          <w:bCs/>
          <w:lang w:val="pl-PL"/>
        </w:rPr>
        <w:t xml:space="preserve">Jeżeli Wykonawca na druku formularza ofertowego nie wypełni zobowiązania dotyczącego terminu dostawy, Zamawiający uzna, że Wykonawca przyjął termin wynoszący od 61 do 120 dni i przyzna 0 punktów. </w:t>
      </w:r>
    </w:p>
    <w:p w14:paraId="4D880D7C" w14:textId="77777777" w:rsidR="00041BD0" w:rsidRPr="00041BD0" w:rsidRDefault="00041BD0" w:rsidP="00041BD0">
      <w:pPr>
        <w:rPr>
          <w:lang w:val="pl-PL"/>
        </w:rPr>
      </w:pPr>
    </w:p>
    <w:p w14:paraId="777A1FB7" w14:textId="77777777" w:rsidR="00041BD0" w:rsidRPr="00041BD0" w:rsidRDefault="00041BD0" w:rsidP="00041BD0">
      <w:pPr>
        <w:rPr>
          <w:b/>
          <w:u w:val="single"/>
          <w:lang w:val="pl-PL"/>
        </w:rPr>
      </w:pPr>
      <w:r w:rsidRPr="00041BD0">
        <w:rPr>
          <w:b/>
          <w:u w:val="single"/>
          <w:lang w:val="pl-PL"/>
        </w:rPr>
        <w:t>Gwarancja</w:t>
      </w:r>
    </w:p>
    <w:p w14:paraId="231FAF3C" w14:textId="77777777" w:rsidR="00041BD0" w:rsidRDefault="00041BD0" w:rsidP="00041BD0">
      <w:pPr>
        <w:rPr>
          <w:lang w:val="pl-PL"/>
        </w:rPr>
      </w:pPr>
      <w:r w:rsidRPr="00041BD0">
        <w:rPr>
          <w:lang w:val="pl-PL"/>
        </w:rPr>
        <w:t>Oferujemy okres gwarancji na przedmiot zamówienia ………………miesiące  lub ……………… motogodzin.</w:t>
      </w:r>
    </w:p>
    <w:p w14:paraId="22E86327" w14:textId="77777777" w:rsidR="00606851" w:rsidRPr="00606851" w:rsidRDefault="00606851" w:rsidP="00606851">
      <w:pPr>
        <w:rPr>
          <w:b/>
          <w:lang w:val="pl-PL"/>
        </w:rPr>
      </w:pPr>
      <w:bookmarkStart w:id="0" w:name="_Hlk203546559"/>
      <w:r w:rsidRPr="00606851">
        <w:rPr>
          <w:lang w:val="pl-PL"/>
        </w:rPr>
        <w:t xml:space="preserve">Okres gwarancji na przedmiot zamówienia 24 miesiące lub 1500 motogodzin – </w:t>
      </w:r>
      <w:r w:rsidRPr="00606851">
        <w:rPr>
          <w:b/>
          <w:lang w:val="pl-PL"/>
        </w:rPr>
        <w:t>0 pkt.,</w:t>
      </w:r>
    </w:p>
    <w:p w14:paraId="4830A170" w14:textId="77777777" w:rsidR="00606851" w:rsidRPr="00606851" w:rsidRDefault="00606851" w:rsidP="00606851">
      <w:pPr>
        <w:rPr>
          <w:b/>
          <w:lang w:val="pl-PL"/>
        </w:rPr>
      </w:pPr>
      <w:r w:rsidRPr="00606851">
        <w:rPr>
          <w:lang w:val="pl-PL"/>
        </w:rPr>
        <w:t xml:space="preserve">Okres gwarancji na przedmiot zamówienia 36 miesięcy lub 2000 motogodzin – </w:t>
      </w:r>
      <w:r w:rsidRPr="00606851">
        <w:rPr>
          <w:b/>
          <w:lang w:val="pl-PL"/>
        </w:rPr>
        <w:t>10 pkt.</w:t>
      </w:r>
    </w:p>
    <w:bookmarkEnd w:id="0"/>
    <w:p w14:paraId="11925F1A" w14:textId="77777777" w:rsidR="00041BD0" w:rsidRPr="00041BD0" w:rsidRDefault="00041BD0" w:rsidP="00041BD0">
      <w:pPr>
        <w:rPr>
          <w:lang w:val="pl-PL"/>
        </w:rPr>
      </w:pPr>
    </w:p>
    <w:p w14:paraId="375714CE" w14:textId="77777777" w:rsidR="00041BD0" w:rsidRPr="00041BD0" w:rsidRDefault="00041BD0" w:rsidP="00041BD0">
      <w:pPr>
        <w:rPr>
          <w:i/>
          <w:lang w:val="pl-PL"/>
        </w:rPr>
      </w:pPr>
      <w:r w:rsidRPr="00041BD0">
        <w:rPr>
          <w:i/>
          <w:u w:val="single"/>
          <w:lang w:val="pl-PL"/>
        </w:rPr>
        <w:t>UWAGA:</w:t>
      </w:r>
      <w:r w:rsidRPr="00041BD0">
        <w:rPr>
          <w:i/>
          <w:lang w:val="pl-PL"/>
        </w:rPr>
        <w:t xml:space="preserve"> Wykonawca uzyska punkty w przypadku wpisania w Formularzu Oferty </w:t>
      </w:r>
      <w:r w:rsidRPr="00041BD0">
        <w:rPr>
          <w:i/>
          <w:lang w:val="pl-PL"/>
        </w:rPr>
        <w:br/>
        <w:t xml:space="preserve">(w wykropkowanym miejscu) okresu gwarancji określonego miesiącach oraz  motogodzinach. </w:t>
      </w:r>
    </w:p>
    <w:p w14:paraId="22C5EAB2" w14:textId="77777777" w:rsidR="00041BD0" w:rsidRPr="00041BD0" w:rsidRDefault="00041BD0" w:rsidP="00041BD0">
      <w:pPr>
        <w:rPr>
          <w:i/>
          <w:lang w:val="pl-PL"/>
        </w:rPr>
      </w:pPr>
      <w:r w:rsidRPr="00041BD0">
        <w:rPr>
          <w:i/>
          <w:lang w:val="pl-PL"/>
        </w:rPr>
        <w:t>W przypadku braku wypełnienia oświadczenia w Formularzu Oferty, Zamawiający uzna, iż Wykonawca deklaruje okres gwarancji wymagany najkrótszy, tj. 24 miesiące lub 2000 motogodzin i przyzna mu 0 punktów w tym kryterium.</w:t>
      </w:r>
    </w:p>
    <w:p w14:paraId="1DC9698F" w14:textId="7CF5DCDA" w:rsidR="00041BD0" w:rsidRPr="00041BD0" w:rsidRDefault="00041BD0" w:rsidP="00041BD0">
      <w:pPr>
        <w:rPr>
          <w:i/>
          <w:lang w:val="pl-PL"/>
        </w:rPr>
      </w:pPr>
      <w:r w:rsidRPr="00041BD0">
        <w:rPr>
          <w:i/>
          <w:lang w:val="pl-PL"/>
        </w:rPr>
        <w:t xml:space="preserve">Wykonawca może wydłużyć okres gwarancji do 36 miesięcy lub </w:t>
      </w:r>
      <w:r w:rsidR="00606851">
        <w:rPr>
          <w:i/>
          <w:lang w:val="pl-PL"/>
        </w:rPr>
        <w:t>2</w:t>
      </w:r>
      <w:r w:rsidRPr="00041BD0">
        <w:rPr>
          <w:i/>
          <w:lang w:val="pl-PL"/>
        </w:rPr>
        <w:t>000 motogodzin. Wydłużenie  jeszcze bardziej tego okresu nie spowoduje naliczenia dodatkowych punktów za to kryterium.</w:t>
      </w:r>
    </w:p>
    <w:p w14:paraId="52E363F2" w14:textId="77777777" w:rsidR="00041BD0" w:rsidRPr="00041BD0" w:rsidRDefault="00041BD0" w:rsidP="00041BD0">
      <w:pPr>
        <w:rPr>
          <w:lang w:val="pl-PL"/>
        </w:rPr>
      </w:pPr>
    </w:p>
    <w:p w14:paraId="787E2250" w14:textId="12C81FB9" w:rsidR="00041BD0" w:rsidRPr="00041BD0" w:rsidRDefault="004D092E" w:rsidP="00041BD0">
      <w:pPr>
        <w:rPr>
          <w:lang w:val="pl-PL"/>
        </w:rPr>
      </w:pPr>
      <w:r>
        <w:rPr>
          <w:b/>
          <w:lang w:val="pl-PL"/>
        </w:rPr>
        <w:t>2</w:t>
      </w:r>
      <w:r w:rsidR="00041BD0" w:rsidRPr="00041BD0">
        <w:rPr>
          <w:b/>
          <w:lang w:val="pl-PL"/>
        </w:rPr>
        <w:t xml:space="preserve">. </w:t>
      </w:r>
      <w:r w:rsidR="00041BD0" w:rsidRPr="00041BD0">
        <w:rPr>
          <w:lang w:val="pl-PL"/>
        </w:rPr>
        <w:t>Powołujemy się na zasoby poniższych podmiotów na zasadach określonych w art. 118 ustawy Prawo zamówień publicznych (dalej: ustawa Pzp), w celu wykazania spełniania warunków udziału w postępowaniu, o których mowa w art. 112 ust. 2 ustawy Pzp:</w:t>
      </w:r>
    </w:p>
    <w:p w14:paraId="19F74A61" w14:textId="77777777" w:rsidR="00041BD0" w:rsidRPr="00041BD0" w:rsidRDefault="00041BD0" w:rsidP="00041BD0">
      <w:pPr>
        <w:numPr>
          <w:ilvl w:val="0"/>
          <w:numId w:val="10"/>
        </w:numPr>
        <w:rPr>
          <w:lang w:val="pl-PL"/>
        </w:rPr>
      </w:pPr>
      <w:r w:rsidRPr="00041BD0">
        <w:rPr>
          <w:lang w:val="pl-PL"/>
        </w:rPr>
        <w:t>nazwa (firma) podmiotu: ..........................................................................................</w:t>
      </w:r>
    </w:p>
    <w:p w14:paraId="3EED33B2" w14:textId="04EE3069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w zakresie spełniania warunków, o których mowa w art. 112 ust. 2 ustawy Pzp (doświadczenie);</w:t>
      </w:r>
    </w:p>
    <w:p w14:paraId="2CE4FFF1" w14:textId="77777777" w:rsidR="00041BD0" w:rsidRPr="00041BD0" w:rsidRDefault="00041BD0" w:rsidP="00041BD0">
      <w:pPr>
        <w:numPr>
          <w:ilvl w:val="0"/>
          <w:numId w:val="10"/>
        </w:numPr>
        <w:rPr>
          <w:lang w:val="pl-PL"/>
        </w:rPr>
      </w:pPr>
      <w:r w:rsidRPr="00041BD0">
        <w:rPr>
          <w:lang w:val="pl-PL"/>
        </w:rPr>
        <w:t>nazwa (firma) podmiotu: ..........................................................................................</w:t>
      </w:r>
    </w:p>
    <w:p w14:paraId="683B96F1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w zakresie spełniania warunków, o których mowa w art. 112 ust. 2 ustawy Pzp </w:t>
      </w:r>
    </w:p>
    <w:p w14:paraId="511A85F3" w14:textId="40C3CF23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 (osoby);</w:t>
      </w:r>
    </w:p>
    <w:p w14:paraId="0191926C" w14:textId="77777777" w:rsidR="00041BD0" w:rsidRPr="00041BD0" w:rsidRDefault="00041BD0" w:rsidP="00041BD0">
      <w:pPr>
        <w:rPr>
          <w:b/>
          <w:i/>
          <w:lang w:val="pl-PL"/>
        </w:rPr>
      </w:pPr>
      <w:r w:rsidRPr="00041BD0">
        <w:rPr>
          <w:b/>
          <w:i/>
          <w:lang w:val="pl-PL"/>
        </w:rPr>
        <w:t>(wypełnić w przypadku polegania na zasobach innych podmiotów w celu spełniania warunków udziału w postępowaniu przez Wykonawcę)</w:t>
      </w:r>
    </w:p>
    <w:p w14:paraId="48AAF63A" w14:textId="77777777" w:rsidR="00041BD0" w:rsidRPr="00041BD0" w:rsidRDefault="00041BD0" w:rsidP="00041BD0">
      <w:pPr>
        <w:rPr>
          <w:b/>
          <w:lang w:val="pl-PL"/>
        </w:rPr>
      </w:pPr>
    </w:p>
    <w:p w14:paraId="61B4E35D" w14:textId="16634F73" w:rsidR="00041BD0" w:rsidRPr="00041BD0" w:rsidRDefault="004D092E" w:rsidP="00041BD0">
      <w:pPr>
        <w:rPr>
          <w:i/>
          <w:lang w:val="pl-PL"/>
        </w:rPr>
      </w:pPr>
      <w:r>
        <w:rPr>
          <w:b/>
          <w:lang w:val="pl-PL"/>
        </w:rPr>
        <w:t>3</w:t>
      </w:r>
      <w:r w:rsidR="00041BD0" w:rsidRPr="00041BD0">
        <w:rPr>
          <w:b/>
          <w:lang w:val="pl-PL"/>
        </w:rPr>
        <w:t>.</w:t>
      </w:r>
      <w:r w:rsidR="00041BD0" w:rsidRPr="00041BD0">
        <w:rPr>
          <w:lang w:val="pl-PL"/>
        </w:rPr>
        <w:t xml:space="preserve">Oświadczam, że zgodnie z art. 462 ust. 1 ustawy Pzp, zamierzamy powierzyć Podwykonawcy część zamówienia. Zgodnie z art. 462 ust. 2 ustawy Pzp wykonanie następującej części zamówienia ………………………………………………... zamierzamy powierzyć Podwykonawcy </w:t>
      </w:r>
      <w:r w:rsidR="00041BD0" w:rsidRPr="00041BD0">
        <w:rPr>
          <w:i/>
          <w:lang w:val="pl-PL"/>
        </w:rPr>
        <w:t xml:space="preserve">(nazwa, adres Podwykonawcy, jeżeli jest już znany) </w:t>
      </w:r>
      <w:r w:rsidR="00041BD0" w:rsidRPr="00041BD0">
        <w:rPr>
          <w:lang w:val="pl-PL"/>
        </w:rPr>
        <w:t>……...........................................................</w:t>
      </w:r>
    </w:p>
    <w:p w14:paraId="73835959" w14:textId="77777777" w:rsidR="00041BD0" w:rsidRPr="00041BD0" w:rsidRDefault="00041BD0" w:rsidP="00041BD0">
      <w:pPr>
        <w:rPr>
          <w:b/>
          <w:i/>
          <w:lang w:val="pl-PL"/>
        </w:rPr>
      </w:pPr>
      <w:r w:rsidRPr="00041BD0">
        <w:rPr>
          <w:b/>
          <w:i/>
          <w:lang w:val="pl-PL"/>
        </w:rPr>
        <w:t>(wypełnić w przypadku osobistego spełniania warunków udziału w postępowaniu przez Wykonawcę)</w:t>
      </w:r>
    </w:p>
    <w:p w14:paraId="1107A11F" w14:textId="77777777" w:rsidR="00041BD0" w:rsidRPr="00041BD0" w:rsidRDefault="00041BD0" w:rsidP="00041BD0">
      <w:pPr>
        <w:rPr>
          <w:i/>
          <w:lang w:val="pl-PL"/>
        </w:rPr>
      </w:pPr>
    </w:p>
    <w:p w14:paraId="6CBCEA6A" w14:textId="3E51B70D" w:rsidR="00041BD0" w:rsidRPr="00041BD0" w:rsidRDefault="004D092E" w:rsidP="00041BD0">
      <w:pPr>
        <w:rPr>
          <w:i/>
          <w:lang w:val="pl-PL"/>
        </w:rPr>
      </w:pPr>
      <w:r>
        <w:rPr>
          <w:b/>
          <w:lang w:val="pl-PL"/>
        </w:rPr>
        <w:t>4</w:t>
      </w:r>
      <w:r w:rsidR="00041BD0" w:rsidRPr="00041BD0">
        <w:rPr>
          <w:b/>
          <w:lang w:val="pl-PL"/>
        </w:rPr>
        <w:t xml:space="preserve">. </w:t>
      </w:r>
      <w:r w:rsidR="00041BD0" w:rsidRPr="00041BD0">
        <w:rPr>
          <w:lang w:val="pl-PL"/>
        </w:rPr>
        <w:t>Oświadczenie Wykonawcy:</w:t>
      </w:r>
    </w:p>
    <w:p w14:paraId="2679E1A4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a) Oświadczamy, że zapoznaliśmy się ze Specyfikacją Warunków Zamówienia i załącznikami do niej i nie wnosimy zastrzeżeń.</w:t>
      </w:r>
    </w:p>
    <w:p w14:paraId="2CD2113E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b) Oświadczamy, że uzyskaliśmy niezbędne informacje, potrzebne do właściwego przygotowania oferty i nie wnosimy uwag.</w:t>
      </w:r>
    </w:p>
    <w:p w14:paraId="11EC4800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c) Oświadczamy, że uważamy się za związanych niniejszą ofertą na czas wskazany w Specyfikacji Warunków Zamówienia.</w:t>
      </w:r>
    </w:p>
    <w:p w14:paraId="3092DEA0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d) Oświadczamy, że załączony do Specyfikacji Warunków Zamówienia projekt umowy został przez nas zaakceptowany i zobowiązujemy się, w przypadku wyboru naszej oferty do zawarcia umowy na wyżej wymienionych warunkach w miejscu i terminie wyznaczonym </w:t>
      </w:r>
      <w:r w:rsidRPr="00041BD0">
        <w:rPr>
          <w:lang w:val="pl-PL"/>
        </w:rPr>
        <w:lastRenderedPageBreak/>
        <w:t>przez Zamawiającego. Jesteśmy świadomi, że gdyby z naszej winy nie doszło do zawarcia umowy, wniesione przez nas wadium ulega przepadkowi na rzecz Zamawiającego;</w:t>
      </w:r>
    </w:p>
    <w:p w14:paraId="0D736390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e) Oświadczamy, że jako wykonawca składający ofertę (wspólnicy konsorcjum składający ofertę wspólną) oraz podmioty, na których zasoby się powołujemy nie podlegamy wykluczeniu z postępowania na podstawie art. 108 ust. 1 ustawy Pzp oraz w zakresie wskazanym przez Zamawiającego w ogłoszeniu o zamówieniu oraz w SWZ, a odnoszącym się do art. 109 ust. 1 pkt 4 ustawy Pzp. Oświadczamy, że złożymy, na każde wezwanie Zamawiającego i w terminie przez niego wyznaczonym, oświadczenia potwierdzające brak podstaw do wykluczenia podpisane przez osoby upoważnione do składania oświadczeń woli w imieniu tych podmiotów oraz wszystkich wspólników konsorcjum oraz dokumenty to potwierdzające określone przez zamawiającego w SWZ.</w:t>
      </w:r>
    </w:p>
    <w:p w14:paraId="1EBF5113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f) Oświadczamy, że spełniamy wszystkie warunki udziału w postępowaniu określone, na podstawie art. 112 ust. 2 ustawy Pzp. Oświadczamy, że złożymy, na każde wezwanie Zamawiającego i w terminie przez niego wyznaczonym dokumenty wymagane przez Zamawiającego w SWZ.</w:t>
      </w:r>
    </w:p>
    <w:p w14:paraId="2C95FD80" w14:textId="77777777" w:rsidR="00041BD0" w:rsidRPr="00041BD0" w:rsidRDefault="00041BD0" w:rsidP="00041BD0">
      <w:pPr>
        <w:rPr>
          <w:lang w:val="pl-PL"/>
        </w:rPr>
      </w:pPr>
    </w:p>
    <w:p w14:paraId="112AE8CD" w14:textId="6C283B54" w:rsidR="00041BD0" w:rsidRPr="00041BD0" w:rsidRDefault="004D092E" w:rsidP="00041BD0">
      <w:pPr>
        <w:rPr>
          <w:lang w:val="pl-PL"/>
        </w:rPr>
      </w:pPr>
      <w:r>
        <w:rPr>
          <w:b/>
          <w:lang w:val="pl-PL"/>
        </w:rPr>
        <w:t>5</w:t>
      </w:r>
      <w:r w:rsidR="00041BD0" w:rsidRPr="00041BD0">
        <w:rPr>
          <w:b/>
          <w:lang w:val="pl-PL"/>
        </w:rPr>
        <w:t>.</w:t>
      </w:r>
      <w:r w:rsidR="00041BD0" w:rsidRPr="00041BD0">
        <w:rPr>
          <w:lang w:val="pl-PL"/>
        </w:rPr>
        <w:t xml:space="preserve"> Wymagane  wadium w wysokości: : </w:t>
      </w:r>
      <w:r w:rsidR="00041BD0" w:rsidRPr="00041BD0">
        <w:rPr>
          <w:b/>
          <w:bCs/>
          <w:lang w:val="pl-PL"/>
        </w:rPr>
        <w:t xml:space="preserve"> ………..</w:t>
      </w:r>
      <w:r w:rsidR="00041BD0" w:rsidRPr="00041BD0">
        <w:rPr>
          <w:b/>
          <w:lang w:val="pl-PL"/>
        </w:rPr>
        <w:t xml:space="preserve"> zł </w:t>
      </w:r>
      <w:r w:rsidR="00041BD0" w:rsidRPr="00041BD0">
        <w:rPr>
          <w:bCs/>
          <w:lang w:val="pl-PL"/>
        </w:rPr>
        <w:t xml:space="preserve">(słownie: ………………………….. 00/100) </w:t>
      </w:r>
      <w:r w:rsidR="00041BD0" w:rsidRPr="00041BD0">
        <w:rPr>
          <w:lang w:val="pl-PL"/>
        </w:rPr>
        <w:t>zostało wniesione w dniu ............... w formie …………………………........</w:t>
      </w:r>
    </w:p>
    <w:p w14:paraId="3631B705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Bank i numer konta, na które ma zostać zwrócone wadium .....................................................................................................................................</w:t>
      </w:r>
    </w:p>
    <w:p w14:paraId="2C471DA6" w14:textId="61761144" w:rsidR="00041BD0" w:rsidRPr="00041BD0" w:rsidRDefault="004D092E" w:rsidP="00041BD0">
      <w:pPr>
        <w:rPr>
          <w:b/>
          <w:lang w:val="pl-PL"/>
        </w:rPr>
      </w:pPr>
      <w:r>
        <w:rPr>
          <w:b/>
          <w:lang w:val="pl-PL"/>
        </w:rPr>
        <w:t>6</w:t>
      </w:r>
      <w:r w:rsidR="00041BD0" w:rsidRPr="00041BD0">
        <w:rPr>
          <w:b/>
          <w:lang w:val="pl-PL"/>
        </w:rPr>
        <w:t>. </w:t>
      </w:r>
      <w:r w:rsidR="00041BD0" w:rsidRPr="00041BD0">
        <w:rPr>
          <w:lang w:val="pl-PL"/>
        </w:rPr>
        <w:t>Oświadczam, że wypełniłem obowiązki informacyjne przewidziane w art. 13 lub art. 14 RODO</w:t>
      </w:r>
      <w:r w:rsidR="00041BD0" w:rsidRPr="00041BD0">
        <w:rPr>
          <w:vertAlign w:val="superscript"/>
          <w:lang w:val="pl-PL"/>
        </w:rPr>
        <w:t>1)</w:t>
      </w:r>
      <w:r w:rsidR="00041BD0" w:rsidRPr="00041BD0">
        <w:rPr>
          <w:lang w:val="pl-PL"/>
        </w:rPr>
        <w:t xml:space="preserve"> wobec osób fizycznych, od których dane osobowe bezpośrednio lub pośrednio pozyskałem w celu ubiegania się o udzielenie zamówienia publicznego w niniejszym postępowaniu.</w:t>
      </w:r>
    </w:p>
    <w:p w14:paraId="3F49332F" w14:textId="3E2576B1" w:rsidR="00041BD0" w:rsidRPr="00041BD0" w:rsidRDefault="004D092E" w:rsidP="00041BD0">
      <w:pPr>
        <w:rPr>
          <w:lang w:val="pl-PL"/>
        </w:rPr>
      </w:pPr>
      <w:r>
        <w:rPr>
          <w:b/>
          <w:lang w:val="pl-PL"/>
        </w:rPr>
        <w:t>7</w:t>
      </w:r>
      <w:r w:rsidR="00041BD0" w:rsidRPr="00041BD0">
        <w:rPr>
          <w:b/>
          <w:lang w:val="pl-PL"/>
        </w:rPr>
        <w:t>.</w:t>
      </w:r>
      <w:r w:rsidR="00041BD0" w:rsidRPr="00041BD0">
        <w:rPr>
          <w:lang w:val="pl-PL"/>
        </w:rPr>
        <w:t> Wykonawca zgodnie z art. 225 ust. 2 ustawy Pzp:</w:t>
      </w:r>
    </w:p>
    <w:p w14:paraId="763D6FA8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1) informuje Zamawiającego, że wybór jego oferty </w:t>
      </w:r>
      <w:r w:rsidRPr="00041BD0">
        <w:rPr>
          <w:b/>
          <w:lang w:val="pl-PL"/>
        </w:rPr>
        <w:t>będzie*/nie będzie*</w:t>
      </w:r>
      <w:r w:rsidRPr="00041BD0">
        <w:rPr>
          <w:lang w:val="pl-PL"/>
        </w:rPr>
        <w:t xml:space="preserve"> prowadził do powstania u Zamawiającego obowiązku podatkowego;</w:t>
      </w:r>
    </w:p>
    <w:p w14:paraId="2DF17B37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2) wskazuje:</w:t>
      </w:r>
    </w:p>
    <w:p w14:paraId="2410B823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a) nazwę (rodzaj) towaru/usługi, których dostawa/świadczenie prowadzi do powstania obowiązku podatkowego,</w:t>
      </w:r>
    </w:p>
    <w:p w14:paraId="3074D14F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b) wartość towaru/usługi objętego obowiązkiem podatkowym Zamawiającego, bez kwoty podatku,</w:t>
      </w:r>
    </w:p>
    <w:p w14:paraId="0C8E9F31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c) stawkę podatku od towarów i usług, która zgodnie z wiedzą wykonawcy, ma zastosowanie: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3968"/>
        <w:gridCol w:w="2005"/>
        <w:gridCol w:w="1994"/>
      </w:tblGrid>
      <w:tr w:rsidR="00041BD0" w:rsidRPr="00041BD0" w14:paraId="0FAAE5B5" w14:textId="77777777" w:rsidTr="006B024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DC5F5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lastRenderedPageBreak/>
              <w:t>Lp.</w:t>
            </w: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039D2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Nazwa (rodzaju) towaru/usługi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703C2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Wartość towaru/usługi bez kwoty podatku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7F47B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Stawka podatku od towarów i usług</w:t>
            </w:r>
          </w:p>
        </w:tc>
      </w:tr>
      <w:tr w:rsidR="00041BD0" w:rsidRPr="00041BD0" w14:paraId="71058C92" w14:textId="77777777" w:rsidTr="006B024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0E1F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8C09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07C4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C385" w14:textId="77777777" w:rsidR="00041BD0" w:rsidRPr="00041BD0" w:rsidRDefault="00041BD0" w:rsidP="00041BD0">
            <w:pPr>
              <w:rPr>
                <w:lang w:val="pl-PL"/>
              </w:rPr>
            </w:pPr>
          </w:p>
        </w:tc>
      </w:tr>
      <w:tr w:rsidR="00041BD0" w:rsidRPr="00041BD0" w14:paraId="4772C668" w14:textId="77777777" w:rsidTr="006B024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B346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768B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A4E9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6692" w14:textId="77777777" w:rsidR="00041BD0" w:rsidRPr="00041BD0" w:rsidRDefault="00041BD0" w:rsidP="00041BD0">
            <w:pPr>
              <w:rPr>
                <w:lang w:val="pl-PL"/>
              </w:rPr>
            </w:pPr>
          </w:p>
        </w:tc>
      </w:tr>
      <w:tr w:rsidR="00041BD0" w:rsidRPr="00041BD0" w14:paraId="22E48965" w14:textId="77777777" w:rsidTr="006B024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55AE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BC25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994E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1236" w14:textId="77777777" w:rsidR="00041BD0" w:rsidRPr="00041BD0" w:rsidRDefault="00041BD0" w:rsidP="00041BD0">
            <w:pPr>
              <w:rPr>
                <w:lang w:val="pl-PL"/>
              </w:rPr>
            </w:pPr>
          </w:p>
        </w:tc>
      </w:tr>
    </w:tbl>
    <w:p w14:paraId="6ED5AC45" w14:textId="77777777" w:rsidR="00041BD0" w:rsidRPr="00041BD0" w:rsidRDefault="00041BD0" w:rsidP="00041BD0">
      <w:pPr>
        <w:rPr>
          <w:b/>
          <w:lang w:val="pl-PL"/>
        </w:rPr>
      </w:pPr>
    </w:p>
    <w:p w14:paraId="7FD1F720" w14:textId="4FCE49BD" w:rsidR="00041BD0" w:rsidRPr="00041BD0" w:rsidRDefault="004D092E" w:rsidP="00041BD0">
      <w:pPr>
        <w:rPr>
          <w:lang w:val="pl-PL"/>
        </w:rPr>
      </w:pPr>
      <w:r>
        <w:rPr>
          <w:b/>
          <w:bCs/>
          <w:lang w:val="pl-PL"/>
        </w:rPr>
        <w:t>8</w:t>
      </w:r>
      <w:r w:rsidR="00041BD0" w:rsidRPr="00041BD0">
        <w:rPr>
          <w:b/>
          <w:bCs/>
          <w:lang w:val="pl-PL"/>
        </w:rPr>
        <w:t>.</w:t>
      </w:r>
      <w:r w:rsidR="00041BD0" w:rsidRPr="00041BD0">
        <w:rPr>
          <w:bCs/>
          <w:lang w:val="pl-PL"/>
        </w:rPr>
        <w:t xml:space="preserve"> Na podstawie art. 117 ust. 4 ustawy  Pzp </w:t>
      </w:r>
      <w:r w:rsidR="00041BD0" w:rsidRPr="00041BD0">
        <w:rPr>
          <w:lang w:val="pl-PL"/>
        </w:rPr>
        <w:t xml:space="preserve">oświadczamy, że niżej wymienieni Wykonawcy </w:t>
      </w:r>
      <w:r w:rsidR="00041BD0" w:rsidRPr="00041BD0">
        <w:rPr>
          <w:bCs/>
          <w:lang w:val="pl-PL"/>
        </w:rPr>
        <w:t>wspólnie ubiegający się o zamówienie</w:t>
      </w:r>
      <w:r w:rsidR="00041BD0" w:rsidRPr="00041BD0">
        <w:rPr>
          <w:lang w:val="pl-PL"/>
        </w:rPr>
        <w:t xml:space="preserve"> wykonają:</w:t>
      </w:r>
    </w:p>
    <w:p w14:paraId="35028029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 xml:space="preserve">a) w zakresie warunku opisanego w Rozdziale 28 SWZ dotyczącego doświadczenia wskazanego w Wykazie usług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5104"/>
        <w:gridCol w:w="2862"/>
      </w:tblGrid>
      <w:tr w:rsidR="00041BD0" w:rsidRPr="00041BD0" w14:paraId="48D16E57" w14:textId="77777777" w:rsidTr="006B02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B7059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Lp.</w:t>
            </w: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1DCCD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06F7A" w14:textId="77777777" w:rsidR="00041BD0" w:rsidRPr="00041BD0" w:rsidRDefault="00041BD0" w:rsidP="00041BD0">
            <w:pPr>
              <w:rPr>
                <w:lang w:val="pl-PL"/>
              </w:rPr>
            </w:pPr>
            <w:r w:rsidRPr="00041BD0">
              <w:rPr>
                <w:lang w:val="pl-PL"/>
              </w:rPr>
              <w:t>Zakres robót</w:t>
            </w:r>
          </w:p>
        </w:tc>
      </w:tr>
      <w:tr w:rsidR="00041BD0" w:rsidRPr="00041BD0" w14:paraId="0FEBE598" w14:textId="77777777" w:rsidTr="006B02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E356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2B04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0AF3" w14:textId="77777777" w:rsidR="00041BD0" w:rsidRPr="00041BD0" w:rsidRDefault="00041BD0" w:rsidP="00041BD0">
            <w:pPr>
              <w:rPr>
                <w:lang w:val="pl-PL"/>
              </w:rPr>
            </w:pPr>
          </w:p>
        </w:tc>
      </w:tr>
      <w:tr w:rsidR="00041BD0" w:rsidRPr="00041BD0" w14:paraId="7DDB5B9B" w14:textId="77777777" w:rsidTr="006B02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BF79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5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7B32" w14:textId="77777777" w:rsidR="00041BD0" w:rsidRPr="00041BD0" w:rsidRDefault="00041BD0" w:rsidP="00041BD0">
            <w:pPr>
              <w:rPr>
                <w:lang w:val="pl-P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F8C4" w14:textId="77777777" w:rsidR="00041BD0" w:rsidRPr="00041BD0" w:rsidRDefault="00041BD0" w:rsidP="00041BD0">
            <w:pPr>
              <w:rPr>
                <w:lang w:val="pl-PL"/>
              </w:rPr>
            </w:pPr>
          </w:p>
        </w:tc>
      </w:tr>
    </w:tbl>
    <w:p w14:paraId="6356326E" w14:textId="77777777" w:rsidR="00041BD0" w:rsidRPr="00041BD0" w:rsidRDefault="00041BD0" w:rsidP="00041BD0">
      <w:pPr>
        <w:rPr>
          <w:b/>
          <w:lang w:val="pl-PL"/>
        </w:rPr>
      </w:pPr>
    </w:p>
    <w:p w14:paraId="7CD9A02A" w14:textId="275A3155" w:rsidR="00041BD0" w:rsidRPr="00041BD0" w:rsidRDefault="004D092E" w:rsidP="00041BD0">
      <w:pPr>
        <w:rPr>
          <w:lang w:val="pl-PL"/>
        </w:rPr>
      </w:pPr>
      <w:r>
        <w:rPr>
          <w:b/>
          <w:lang w:val="pl-PL"/>
        </w:rPr>
        <w:t>9</w:t>
      </w:r>
      <w:r w:rsidR="00041BD0" w:rsidRPr="00041BD0">
        <w:rPr>
          <w:b/>
          <w:lang w:val="pl-PL"/>
        </w:rPr>
        <w:t>.</w:t>
      </w:r>
      <w:r w:rsidR="00041BD0" w:rsidRPr="00041BD0">
        <w:rPr>
          <w:lang w:val="pl-PL"/>
        </w:rPr>
        <w:t> Na potwierdzenie spełnienia wymagań do oferty załączamy:</w:t>
      </w:r>
    </w:p>
    <w:p w14:paraId="43E27547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1. ....................................................................................................................................</w:t>
      </w:r>
    </w:p>
    <w:p w14:paraId="61B9EEBF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2. ....................................................................................................................................</w:t>
      </w:r>
    </w:p>
    <w:p w14:paraId="3508F9F1" w14:textId="77777777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3.. ...................................................................................................................................</w:t>
      </w:r>
    </w:p>
    <w:p w14:paraId="4A1159C7" w14:textId="32EE44E3" w:rsidR="00041BD0" w:rsidRPr="00041BD0" w:rsidRDefault="00041BD0" w:rsidP="00041BD0">
      <w:pPr>
        <w:rPr>
          <w:lang w:val="pl-PL"/>
        </w:rPr>
      </w:pPr>
      <w:r w:rsidRPr="00041BD0">
        <w:rPr>
          <w:lang w:val="pl-PL"/>
        </w:rPr>
        <w:t>4. ....................................................................................................................................</w:t>
      </w:r>
    </w:p>
    <w:p w14:paraId="4ADB6552" w14:textId="79D583C4" w:rsidR="00041BD0" w:rsidRPr="00041BD0" w:rsidRDefault="00041BD0" w:rsidP="00041BD0">
      <w:pPr>
        <w:rPr>
          <w:lang w:val="pl-PL"/>
        </w:rPr>
      </w:pPr>
      <w:r w:rsidRPr="00041BD0">
        <w:rPr>
          <w:vertAlign w:val="superscript"/>
          <w:lang w:val="pl-PL"/>
        </w:rPr>
        <w:t xml:space="preserve">1) </w:t>
      </w:r>
      <w:r w:rsidRPr="00041BD0">
        <w:rPr>
          <w:lang w:val="pl-PL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5DCADAFF" w14:textId="77777777" w:rsidR="00041BD0" w:rsidRPr="00041BD0" w:rsidRDefault="00041BD0" w:rsidP="00041BD0">
      <w:pPr>
        <w:rPr>
          <w:lang w:val="pl-PL"/>
        </w:rPr>
      </w:pPr>
    </w:p>
    <w:p w14:paraId="4A404B2B" w14:textId="77777777" w:rsidR="00041BD0" w:rsidRPr="00041BD0" w:rsidRDefault="00041BD0" w:rsidP="00041BD0">
      <w:pPr>
        <w:rPr>
          <w:lang w:val="pl-PL"/>
        </w:rPr>
      </w:pPr>
      <w:r w:rsidRPr="00041BD0">
        <w:rPr>
          <w:b/>
          <w:bCs/>
          <w:i/>
          <w:iCs/>
          <w:lang w:val="pl-PL"/>
        </w:rPr>
        <w:t>Formularz oferty  należy podpisać kwalifikowanym podpisem elektronicznym</w:t>
      </w:r>
      <w:r w:rsidRPr="00041BD0">
        <w:rPr>
          <w:b/>
          <w:i/>
          <w:lang w:val="pl-PL"/>
        </w:rPr>
        <w:t xml:space="preserve"> przez osobę(osoby) upoważnioną(e) do jej  podpisania w imieniu Wykonawcy(ów) </w:t>
      </w:r>
    </w:p>
    <w:p w14:paraId="60BDF2A5" w14:textId="2BBC97E1" w:rsidR="00E929B4" w:rsidRPr="00690C07" w:rsidRDefault="00E929B4" w:rsidP="00690C07"/>
    <w:sectPr w:rsidR="00E929B4" w:rsidRPr="00690C07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FA8CA" w14:textId="77777777" w:rsidR="007637F4" w:rsidRDefault="007637F4" w:rsidP="00047F68">
      <w:pPr>
        <w:spacing w:after="0" w:line="240" w:lineRule="auto"/>
      </w:pPr>
      <w:r>
        <w:separator/>
      </w:r>
    </w:p>
  </w:endnote>
  <w:endnote w:type="continuationSeparator" w:id="0">
    <w:p w14:paraId="3BE3ABB4" w14:textId="77777777" w:rsidR="007637F4" w:rsidRDefault="007637F4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8040" w14:textId="77777777" w:rsidR="007637F4" w:rsidRDefault="007637F4" w:rsidP="00047F68">
      <w:pPr>
        <w:spacing w:after="0" w:line="240" w:lineRule="auto"/>
      </w:pPr>
      <w:r>
        <w:separator/>
      </w:r>
    </w:p>
  </w:footnote>
  <w:footnote w:type="continuationSeparator" w:id="0">
    <w:p w14:paraId="23BED108" w14:textId="77777777" w:rsidR="007637F4" w:rsidRDefault="007637F4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1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372916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7932A94"/>
    <w:multiLevelType w:val="hybridMultilevel"/>
    <w:tmpl w:val="47ACE7B0"/>
    <w:lvl w:ilvl="0" w:tplc="73AAB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D18B0"/>
    <w:multiLevelType w:val="hybridMultilevel"/>
    <w:tmpl w:val="76287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1995598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1167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1BD0"/>
    <w:rsid w:val="00047F68"/>
    <w:rsid w:val="0006063C"/>
    <w:rsid w:val="00067E2D"/>
    <w:rsid w:val="00100800"/>
    <w:rsid w:val="0015074B"/>
    <w:rsid w:val="00157A42"/>
    <w:rsid w:val="001829A3"/>
    <w:rsid w:val="0029639D"/>
    <w:rsid w:val="002D2CE1"/>
    <w:rsid w:val="003159B8"/>
    <w:rsid w:val="00326F90"/>
    <w:rsid w:val="00392CF9"/>
    <w:rsid w:val="0039640C"/>
    <w:rsid w:val="004D092E"/>
    <w:rsid w:val="00542A93"/>
    <w:rsid w:val="00606851"/>
    <w:rsid w:val="00633E12"/>
    <w:rsid w:val="00641735"/>
    <w:rsid w:val="00690C07"/>
    <w:rsid w:val="006D2277"/>
    <w:rsid w:val="007637F4"/>
    <w:rsid w:val="0076766C"/>
    <w:rsid w:val="007E419E"/>
    <w:rsid w:val="008022EB"/>
    <w:rsid w:val="00843B41"/>
    <w:rsid w:val="00844E49"/>
    <w:rsid w:val="00935F2C"/>
    <w:rsid w:val="00956AD2"/>
    <w:rsid w:val="009E67D2"/>
    <w:rsid w:val="00A727A2"/>
    <w:rsid w:val="00AA1D8D"/>
    <w:rsid w:val="00AF6B6D"/>
    <w:rsid w:val="00B2171B"/>
    <w:rsid w:val="00B33C23"/>
    <w:rsid w:val="00B47730"/>
    <w:rsid w:val="00C36EE6"/>
    <w:rsid w:val="00C475FC"/>
    <w:rsid w:val="00C77A99"/>
    <w:rsid w:val="00C93934"/>
    <w:rsid w:val="00CB0664"/>
    <w:rsid w:val="00D32AF4"/>
    <w:rsid w:val="00D92F41"/>
    <w:rsid w:val="00E929B4"/>
    <w:rsid w:val="00EE5252"/>
    <w:rsid w:val="00F36B9F"/>
    <w:rsid w:val="00F538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1B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4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1442</Words>
  <Characters>8658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7</cp:revision>
  <dcterms:created xsi:type="dcterms:W3CDTF">2025-07-14T12:48:00Z</dcterms:created>
  <dcterms:modified xsi:type="dcterms:W3CDTF">2026-03-20T09:04:00Z</dcterms:modified>
  <cp:category/>
</cp:coreProperties>
</file>